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Terrasse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7223531" name="b55f4600-1a93-11f0-aa0b-0138cd66cd1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787011" name="b55f4600-1a93-11f0-aa0b-0138cd66cd1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Terrasse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Teermasse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7905197" name="cc5e4450-1a93-11f0-a5cc-8dce085f4a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853135" name="cc5e4450-1a93-11f0-a5cc-8dce085f4a9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9989460" name="e9e33930-1a94-11f0-8eae-8d8829d0cc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078602" name="e9e33930-1a94-11f0-8eae-8d8829d0cc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Pilzkeller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Wandregal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3663727" name="2b3d1cc0-1a95-11f0-8ae9-8f50519cb2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222079" name="2b3d1cc0-1a95-11f0-8ae9-8f50519cb2d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3429403" name="ac212cf0-1a95-11f0-9807-bfb270f8e2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041006" name="ac212cf0-1a95-11f0-9807-bfb270f8e28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3021238" name="253285d0-1a96-11f0-8f0f-097781a5ac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9265441" name="253285d0-1a96-11f0-8f0f-097781a5ac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9995312" name="38023ce0-1a97-11f0-9274-6b6eefd10d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4650878" name="38023ce0-1a97-11f0-9274-6b6eefd10d7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1530710" name="7adbd810-1a96-11f0-b70e-9d541f819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742070" name="7adbd810-1a96-11f0-b70e-9d541f819ba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Stiegli 10, 5079 Zeihen </w:t>
          </w:r>
        </w:p>
        <w:p>
          <w:pPr>
            <w:spacing w:before="0" w:after="0"/>
          </w:pPr>
          <w:r>
            <w:t>237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